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76" w:lineRule="auto"/>
        <w:jc w:val="center"/>
      </w:pPr>
      <w:r>
        <w:rPr>
          <w:b/>
          <w:sz w:val="30"/>
        </w:rPr>
        <w:t>SURAT LAMARAN KERJA</w:t>
      </w:r>
    </w:p>
    <w:p>
      <w:pPr>
        <w:spacing w:line="276" w:lineRule="auto"/>
      </w:pPr>
      <w:r>
        <w:t>[Kota], [Tanggal Bulan Tahun]</w:t>
      </w:r>
    </w:p>
    <w:p>
      <w:pPr>
        <w:spacing w:line="276" w:lineRule="auto"/>
      </w:pPr>
      <w:r>
        <w:t>Yth. Bapak/Ibu HRD [NAMA PERUSAHAAN]</w:t>
      </w:r>
    </w:p>
    <w:p>
      <w:pPr>
        <w:spacing w:line="276" w:lineRule="auto"/>
      </w:pPr>
      <w:r>
        <w:t>[Alamat Perusahaan, jika diketahui]</w:t>
      </w:r>
    </w:p>
    <w:p>
      <w:pPr>
        <w:spacing w:line="276" w:lineRule="auto"/>
      </w:pPr>
      <w:r>
        <w:rPr>
          <w:b/>
        </w:rPr>
        <w:t>Perihal: Lamaran Pekerjaan – [POSISI YANG DILAMAR]</w:t>
      </w:r>
    </w:p>
    <w:p>
      <w:pPr>
        <w:spacing w:after="140" w:line="276" w:lineRule="auto"/>
      </w:pPr>
      <w:r>
        <w:t>Dengan hormat,</w:t>
      </w:r>
    </w:p>
    <w:p>
      <w:pPr>
        <w:spacing w:after="140" w:line="276" w:lineRule="auto"/>
      </w:pPr>
      <w:r>
        <w:t>Berdasarkan informasi lowongan pekerjaan yang saya peroleh dari [SUMBER LOWONGAN], saya bermaksud mengajukan lamaran untuk posisi [POSISI YANG DILAMAR] di [NAMA PERUSAHAAN].</w:t>
      </w:r>
    </w:p>
    <w:p>
      <w:pPr>
        <w:spacing w:after="140" w:line="276" w:lineRule="auto"/>
      </w:pPr>
      <w:r>
        <w:t>Saya merupakan [fresh graduate / profesional] lulusan [SMA/SMK/D3/S1/S2] jurusan [JURUSAN] dengan [X tahun pengalaman / pengalaman magang / pengalaman relevan]. Saya memiliki kemampuan dalam [3 kompetensi utama yang paling relevan] serta pengalaman dalam [tanggung jawab/aktivitas yang relevan].</w:t>
      </w:r>
    </w:p>
    <w:p>
      <w:pPr>
        <w:spacing w:after="140" w:line="276" w:lineRule="auto"/>
      </w:pPr>
      <w:r>
        <w:t>Dalam pengalaman [kerja/magang/proyek], saya terbiasa [aktivitas utama] menggunakan [tools/software/alat/metode] dan bekerja sesuai [SOP/standar/prosedur]. Saya memiliki sikap [2–3 kekuatan profesional] dan siap berkontribusi dalam posisi [POSISI YANG DILAMAR].</w:t>
      </w:r>
    </w:p>
    <w:p>
      <w:pPr>
        <w:spacing w:after="140" w:line="276" w:lineRule="auto"/>
      </w:pPr>
      <w:r>
        <w:t>Saya tertarik bergabung dengan [NAMA PERUSAHAAN] karena [ALASAN YANG SPESIFIK DAN JUJUR]. Saya siap mengikuti proses seleksi dan memberikan kontribusi terbaik apabila diberikan kesempatan untuk bergabung.</w:t>
      </w:r>
    </w:p>
    <w:p>
      <w:pPr>
        <w:spacing w:after="140" w:line="276" w:lineRule="auto"/>
      </w:pPr>
      <w:r>
        <w:t>Sebagai bahan pertimbangan, saya melampirkan CV dan dokumen pendukung yang diperlukan. Besar harapan saya untuk mendapatkan kesempatan mengikuti tahap wawancara.</w:t>
      </w:r>
    </w:p>
    <w:p>
      <w:pPr>
        <w:spacing w:after="140" w:line="276" w:lineRule="auto"/>
      </w:pPr>
      <w:r>
        <w:t>Demikian surat lamaran ini saya buat dengan sebenar-benarnya. Atas perhatian dan kesempatan yang diberikan, saya ucapkan terima kasih.</w:t>
      </w:r>
    </w:p>
    <w:p>
      <w:pPr>
        <w:spacing w:after="140" w:line="276" w:lineRule="auto"/>
      </w:pPr>
      <w:r>
        <w:t>Hormat saya,</w:t>
      </w:r>
    </w:p>
    <w:p>
      <w:pPr>
        <w:spacing w:line="276" w:lineRule="auto"/>
      </w:pPr>
    </w:p>
    <w:p>
      <w:pPr>
        <w:spacing w:line="276" w:lineRule="auto"/>
      </w:pPr>
    </w:p>
    <w:p>
      <w:pPr>
        <w:spacing w:line="276" w:lineRule="auto"/>
      </w:pPr>
    </w:p>
    <w:p>
      <w:pPr>
        <w:spacing w:line="276" w:lineRule="auto"/>
      </w:pPr>
      <w:r>
        <w:rPr>
          <w:b/>
        </w:rPr>
        <w:t>[NAMA LENGKAP]</w:t>
      </w:r>
    </w:p>
    <w:p>
      <w:pPr>
        <w:spacing w:line="276" w:lineRule="auto"/>
      </w:pPr>
      <w:r>
        <w:t>Telepon: [08xxxxxxxxxx]</w:t>
      </w:r>
    </w:p>
    <w:p>
      <w:pPr>
        <w:spacing w:line="276" w:lineRule="auto"/>
      </w:pPr>
      <w:r>
        <w:t>Email: [email@domain.com]</w:t>
      </w:r>
    </w:p>
    <w:sectPr w:rsidR="00FC693F" w:rsidRPr="0006063C" w:rsidSect="00034616">
      <w:pgSz w:w="12240" w:h="15840"/>
      <w:pgMar w:top="850" w:right="1020" w:bottom="85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5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